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274172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355419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95571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228308" name="019e017b-d3af-7b1b-a4e1-35bc041c7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275861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822420" name="019e01a7-f484-7a33-bf9a-316899e13f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877557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687655" name="019e01c7-7613-73c2-b018-0af64b485f5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732457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065651" name="019e01d7-1bf3-785a-9d8d-b558d07d14b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8126805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83492" name="019e0163-979f-77e6-8b09-754b3260048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369945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660893" name="019e0184-1880-7ae9-8ed5-21773be0cd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884413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438796" name="019e01ad-a267-7761-8468-5d13e148266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1510439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443161" name="019e015c-9f57-7d1a-901b-084ff0cebfb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170456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045424" name="019e0169-ad6d-7d8c-9fb2-ef547c88a98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6990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678007" name="019e0185-7c82-7896-a8a8-60e8b9ef84d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311918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234981" name="019e0199-7b8c-79c5-9d81-6a9ea7a48d6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925088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392269" name="019e01b1-cbef-77fb-8a53-ea8c5af007c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8702842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603476" name="019e01b7-8f6f-77d4-827f-fc7ee45627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061450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107612" name="019e01c8-a671-78df-aef6-6b4fbde4621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033962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219118" name="019e01c9-dd4f-7ba6-a58f-cd4d7e97a07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841797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141650" name="019e01ca-751f-77fa-bac9-5f97c6dd048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766963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372476" name="019e01e5-59ba-7b21-9959-c8a04800483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4828332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786921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6910798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5460" name="019e019c-422c-774d-8406-91b43b8343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6188245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4717" name="019e01b2-bf12-7e58-adab-df669a04621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9323922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057640" name="019e01ca-9e6d-79a8-a8fa-7d5149bb24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016255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165594" name="019e01de-89e0-72db-813f-f318902ebf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Treppenhsus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754351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197944" name="019e01d5-298d-7497-867a-bea4d04150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440982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292131" name="019e01d6-1676-72d2-ac67-7df438dff6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653444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729831" name="019e0196-fc78-7caa-b7d6-6fbc092a13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919781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5183" name="019e01e0-71fb-7dfc-ad19-508b19a6eb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9551966" name="019e015d-836c-7e30-addd-5710941fa3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113068" name="019e015d-836c-7e30-addd-5710941fa3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1896856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704830" name="019e016d-a51e-76e5-8e35-0f58c397de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9274766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438623" name="019e0175-772a-7a7f-9ef1-e42a9c1117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031277" name="019e0177-afa2-7fd2-b1ee-a031f3c73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658186" name="019e0177-afa2-7fd2-b1ee-a031f3c737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DG/ OG </w:t>
            </w:r>
          </w:p>
          <w:p>
            <w:pPr>
              <w:spacing w:before="0" w:after="0" w:line="240" w:lineRule="auto"/>
            </w:pPr>
            <w:r>
              <w:t>Trennwand</w:t>
            </w:r>
          </w:p>
        </w:tc>
        <w:tc>
          <w:p>
            <w:pPr>
              <w:spacing w:before="0" w:after="0" w:line="240" w:lineRule="auto"/>
            </w:pPr>
            <w:r>
              <w:t>Trennwand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121894" name="019e0179-58d2-7805-8ba8-7c839eb29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199859" name="019e0179-58d2-7805-8ba8-7c839eb296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030583" name="019e01d1-5eaa-7a1a-9859-96f9604d7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31081" name="019e01d1-5eaa-7a1a-9859-96f9604d7f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0733840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10947" name="019e01df-2602-7339-b04e-899c41630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6674319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276462" name="019e01e8-490f-760d-b379-e68eeea6ba2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0264394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795717" name="019e01ea-3575-7042-8946-b39b872d7e5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